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制药工程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制药231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樊文玲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樊文玲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田吉来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樊文玲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樊文玲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涂清波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田吉来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樊文玲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樊文玲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化工原理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(041215—001)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张兴德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电工学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涂清波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田吉来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杨晨茜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田吉来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李昭苏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280125—008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体育Ⅳ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